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Andreas Caminada</w:t>
          </w:r>
        </w:p>
        <w:p>
          <w:pPr>
            <w:spacing w:before="0" w:after="0"/>
          </w:pPr>
          <w:r>
            <w:t>225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